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72027756" name="019f1d0f-0136-789f-abbf-dcb4a490a22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9086489" name="019f1d0f-0136-789f-abbf-dcb4a490a22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Alle Räume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79330761" name="019f1cce-bfec-7bf1-9a64-3cb751dfe5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3559314" name="019f1cce-bfec-7bf1-9a64-3cb751dfe51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30930814" name="019f1ce2-d224-76aa-9a49-6f187f3476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4481198" name="019f1ce2-d224-76aa-9a49-6f187f34765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3617882" name="019f1cca-f294-7103-8632-d2cf638e49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9003341" name="019f1cca-f294-7103-8632-d2cf638e49f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22712831" name="019f1ce7-6478-7ab7-a227-e3868ec3e2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3738233" name="019f1ce7-6478-7ab7-a227-e3868ec3e25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52413141" name="019f1ced-ce1d-723d-a855-eb13a07ea73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3173540" name="019f1ced-ce1d-723d-a855-eb13a07ea73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12533829" name="019f1d10-4fee-7f9a-9bb0-0e5a8c7fc2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7106996" name="019f1d10-4fee-7f9a-9bb0-0e5a8c7fc26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7929475" name="019f1ccb-a847-7823-b3bf-6d31663ad48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9408067" name="019f1ccb-a847-7823-b3bf-6d31663ad48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/ Wohnzimner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21615489" name="019f1cde-6579-7377-b757-e4382250fba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1135727" name="019f1cde-6579-7377-b757-e4382250fba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90612888" name="019f1ce0-9db7-7c59-a988-1b893efcf2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521703" name="019f1ce0-9db7-7c59-a988-1b893efcf2bb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2135496" name="019f1cee-52fc-76e9-a7c0-bf5d215e6d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4099026" name="019f1cee-52fc-76e9-a7c0-bf5d215e6db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60180301" name="019f1d11-6b3f-7b24-be59-f8cdfddccf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2202227" name="019f1d11-6b3f-7b24-be59-f8cdfddccf2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05043902" name="019f1cca-1e5d-7d69-aa79-b49d7ba6e3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9903101" name="019f1cca-1e5d-7d69-aa79-b49d7ba6e343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94851229" name="019f1ce3-0b92-7f1f-ae9d-38cca862e0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6070688" name="019f1ce3-0b92-7f1f-ae9d-38cca862e05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4. OG, rechts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87402721" name="019f1d0c-c8f9-7dca-95c6-462caa373ce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5678736" name="019f1d0c-c8f9-7dca-95c6-462caa373ce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Winkelrainweg 12, 8102 Oberengstringen</w:t>
          </w:r>
        </w:p>
        <w:p>
          <w:pPr>
            <w:spacing w:before="0" w:after="0"/>
          </w:pPr>
          <w:r>
            <w:t>DN 942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